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P15_merged</w:t>
      </w:r>
    </w:p>
    <w:p>
      <w:r>
        <w:rPr>
          <w:rFonts w:ascii="Arial" w:hAnsi="Arial"/>
          <w:color w:val="4F6880"/>
          <w:sz w:val="22"/>
        </w:rPr>
        <w:t>Mon, 12/13 9:32PM • 42:24</w:t>
      </w:r>
    </w:p>
    <w:p>
      <w:pPr>
        <w:spacing w:before="440" w:after="0"/>
      </w:pPr>
      <w:r>
        <w:rPr>
          <w:rFonts w:ascii="Arial" w:hAnsi="Arial"/>
          <w:b/>
          <w:color w:val="4F6880"/>
          <w:sz w:val="22"/>
        </w:rPr>
        <w:t>SUMMARY KEYWORDS</w:t>
      </w:r>
    </w:p>
    <w:p>
      <w:r>
        <w:rPr>
          <w:rFonts w:ascii="Arial" w:hAnsi="Arial"/>
          <w:color w:val="4F6880"/>
          <w:sz w:val="22"/>
        </w:rPr>
        <w:t>posts, interface, feel, question, features, dislike, color, thinking, picture, people, bar, functionality, platforms, guess, read, personal, conflict, exploring, scroll, twitter</w:t>
      </w:r>
    </w:p>
    <w:p>
      <w:pPr>
        <w:spacing w:after="0"/>
      </w:pPr>
    </w:p>
    <w:p>
      <w:pPr>
        <w:spacing w:after="0"/>
      </w:pPr>
      <w:r>
        <w:rPr>
          <w:rFonts w:ascii="Arial" w:hAnsi="Arial"/>
          <w:color w:val="5D7284"/>
          <w:sz w:val="22"/>
        </w:rPr>
        <w:t>00:02</w:t>
      </w:r>
    </w:p>
    <w:p>
      <w:pPr>
        <w:spacing w:after="0"/>
      </w:pPr>
      <w:r>
        <w:rPr>
          <w:rFonts w:ascii="Arial" w:hAnsi="Arial"/>
          <w:sz w:val="22"/>
        </w:rPr>
        <w:t>All right feel that Laura</w:t>
      </w:r>
    </w:p>
    <w:p>
      <w:pPr>
        <w:spacing w:after="0"/>
      </w:pPr>
    </w:p>
    <w:p>
      <w:pPr>
        <w:spacing w:after="0"/>
      </w:pPr>
      <w:r>
        <w:rPr>
          <w:rFonts w:ascii="Arial" w:hAnsi="Arial"/>
          <w:color w:val="5D7284"/>
          <w:sz w:val="22"/>
        </w:rPr>
        <w:t>00:13</w:t>
      </w:r>
    </w:p>
    <w:p>
      <w:pPr>
        <w:spacing w:after="0"/>
      </w:pPr>
      <w:r>
        <w:rPr>
          <w:rFonts w:ascii="Arial" w:hAnsi="Arial"/>
          <w:sz w:val="22"/>
        </w:rPr>
        <w:t>thank you so much for participating. We'll start off by asking you a bunch of questions about yourself feel free to fill them and if you have any questions please do let me know good evening fully</w:t>
      </w:r>
    </w:p>
    <w:p>
      <w:pPr>
        <w:spacing w:after="0"/>
      </w:pPr>
    </w:p>
    <w:p>
      <w:pPr>
        <w:spacing w:after="0"/>
      </w:pPr>
      <w:r>
        <w:rPr>
          <w:rFonts w:ascii="Arial" w:hAnsi="Arial"/>
          <w:color w:val="5D7284"/>
          <w:sz w:val="22"/>
        </w:rPr>
        <w:t>01:14</w:t>
      </w:r>
    </w:p>
    <w:p>
      <w:pPr>
        <w:spacing w:after="0"/>
      </w:pPr>
      <w:r>
        <w:rPr>
          <w:rFonts w:ascii="Arial" w:hAnsi="Arial"/>
          <w:sz w:val="22"/>
        </w:rPr>
        <w:t>like Hispanic Latino, totally up to you anything that you feel like you sit with?</w:t>
      </w:r>
    </w:p>
    <w:p>
      <w:pPr>
        <w:spacing w:after="0"/>
      </w:pPr>
    </w:p>
    <w:p>
      <w:pPr>
        <w:spacing w:after="0"/>
      </w:pPr>
      <w:r>
        <w:rPr>
          <w:rFonts w:ascii="Arial" w:hAnsi="Arial"/>
          <w:color w:val="5D7284"/>
          <w:sz w:val="22"/>
        </w:rPr>
        <w:t>01:47</w:t>
      </w:r>
    </w:p>
    <w:p>
      <w:pPr>
        <w:spacing w:after="0"/>
      </w:pPr>
      <w:r>
        <w:rPr>
          <w:rFonts w:ascii="Arial" w:hAnsi="Arial"/>
          <w:sz w:val="22"/>
        </w:rPr>
        <w:t>certainty thank you the next part, I am going to show you a couple of interfaces one by one and then I'll ask you to browse a few social media posts turn on the school shirts like record</w:t>
      </w:r>
    </w:p>
    <w:p>
      <w:pPr>
        <w:spacing w:after="0"/>
      </w:pPr>
    </w:p>
    <w:p>
      <w:pPr>
        <w:spacing w:after="0"/>
      </w:pPr>
      <w:r>
        <w:rPr>
          <w:rFonts w:ascii="Arial" w:hAnsi="Arial"/>
          <w:color w:val="5D7284"/>
          <w:sz w:val="22"/>
        </w:rPr>
        <w:t>03:14</w:t>
      </w:r>
    </w:p>
    <w:p>
      <w:pPr>
        <w:spacing w:after="0"/>
      </w:pPr>
      <w:r>
        <w:rPr>
          <w:rFonts w:ascii="Arial" w:hAnsi="Arial"/>
          <w:sz w:val="22"/>
        </w:rPr>
        <w:t>like brown color, Harvard. So this would be the first feature face. See, as you can see, there are a bunch of social media posts. The posts are static. So the links will not go anywhere. This is just for demonstration prompts. Normally, there are two interaction options that are there. So we can scroll however anytime you want to. So conflict gets lonely. So there are two introductions functionalities. One is the like dislike slider, you can select any place you can drag around if you want to add to conflict represent how much like a poster or how much you don't like a post. The second one is this box that you see this is a color picker. So research show that people associate their emotions with different colors. So this would be kind of like one way to present how you feel about a post using these colors. So it's not read only you can select any colors that are present in the spectrum. Okay. There are two other features that are not post specific overall. So if you click on global right here, this will gonna pop up and you can see all the different places these posts are coming from. Right the posts just come from all of these different places in the world. That's one way to save</w:t>
      </w:r>
    </w:p>
    <w:p>
      <w:pPr>
        <w:spacing w:after="0"/>
      </w:pPr>
    </w:p>
    <w:p>
      <w:pPr>
        <w:spacing w:after="0"/>
      </w:pPr>
      <w:r>
        <w:rPr>
          <w:rFonts w:ascii="Arial" w:hAnsi="Arial"/>
          <w:color w:val="5D7284"/>
          <w:sz w:val="22"/>
        </w:rPr>
        <w:t>04:47</w:t>
      </w:r>
    </w:p>
    <w:p>
      <w:pPr>
        <w:spacing w:after="0"/>
      </w:pPr>
      <w:r>
        <w:rPr>
          <w:rFonts w:ascii="Arial" w:hAnsi="Arial"/>
          <w:sz w:val="22"/>
        </w:rPr>
        <w:t>me like a plugin, they will send me to the booth and not necessarily</w:t>
      </w:r>
    </w:p>
    <w:p>
      <w:pPr>
        <w:spacing w:after="0"/>
      </w:pPr>
    </w:p>
    <w:p>
      <w:pPr>
        <w:spacing w:after="0"/>
      </w:pPr>
      <w:r>
        <w:rPr>
          <w:rFonts w:ascii="Arial" w:hAnsi="Arial"/>
          <w:color w:val="5D7284"/>
          <w:sz w:val="22"/>
        </w:rPr>
        <w:t>04:52</w:t>
      </w:r>
    </w:p>
    <w:p>
      <w:pPr>
        <w:spacing w:after="0"/>
      </w:pPr>
      <w:r>
        <w:rPr>
          <w:rFonts w:ascii="Arial" w:hAnsi="Arial"/>
          <w:sz w:val="22"/>
        </w:rPr>
        <w:t>so for now. We just have to hover over it. It'll just show you guys like a static idea. Yeah. Just an idea. One thing that is there that if you click on Personal, it will show you the posts that you've interacted with. So basically, if I kind of hover over this point will see that. So I interacted with one person from there's a lot of instances, right? Okay, so these are all the features that are there. Alright. So I'll kind of like let you to work on the system now. And then feel free to browse the posts, however you want to interact with them have a</w:t>
      </w:r>
    </w:p>
    <w:p>
      <w:pPr>
        <w:spacing w:after="0"/>
      </w:pPr>
    </w:p>
    <w:p>
      <w:pPr>
        <w:spacing w:after="0"/>
      </w:pPr>
      <w:r>
        <w:rPr>
          <w:rFonts w:ascii="Arial" w:hAnsi="Arial"/>
          <w:color w:val="5D7284"/>
          <w:sz w:val="22"/>
        </w:rPr>
        <w:t>05:36</w:t>
      </w:r>
    </w:p>
    <w:p>
      <w:pPr>
        <w:spacing w:after="0"/>
      </w:pPr>
      <w:r>
        <w:rPr>
          <w:rFonts w:ascii="Arial" w:hAnsi="Arial"/>
          <w:sz w:val="22"/>
        </w:rPr>
        <w:t>question like, do I have like a fifth thing to do it or not</w:t>
      </w:r>
    </w:p>
    <w:p>
      <w:pPr>
        <w:spacing w:after="0"/>
      </w:pPr>
    </w:p>
    <w:p>
      <w:pPr>
        <w:spacing w:after="0"/>
      </w:pPr>
      <w:r>
        <w:rPr>
          <w:rFonts w:ascii="Arial" w:hAnsi="Arial"/>
          <w:color w:val="5D7284"/>
          <w:sz w:val="22"/>
        </w:rPr>
        <w:t>05:43</w:t>
      </w:r>
    </w:p>
    <w:p>
      <w:pPr>
        <w:spacing w:after="0"/>
      </w:pPr>
      <w:r>
        <w:rPr>
          <w:rFonts w:ascii="Arial" w:hAnsi="Arial"/>
          <w:sz w:val="22"/>
        </w:rPr>
        <w:t>feel free to do so at some point. I'll kind of like stop you and ask me a bunch of questions. I'll see you don't have to interact with</w:t>
      </w:r>
    </w:p>
    <w:p>
      <w:pPr>
        <w:spacing w:after="0"/>
      </w:pPr>
    </w:p>
    <w:p>
      <w:pPr>
        <w:spacing w:after="0"/>
      </w:pPr>
      <w:r>
        <w:rPr>
          <w:rFonts w:ascii="Arial" w:hAnsi="Arial"/>
          <w:color w:val="5D7284"/>
          <w:sz w:val="22"/>
        </w:rPr>
        <w:t>05:49</w:t>
      </w:r>
    </w:p>
    <w:p>
      <w:pPr>
        <w:spacing w:after="0"/>
      </w:pPr>
      <w:r>
        <w:rPr>
          <w:rFonts w:ascii="Arial" w:hAnsi="Arial"/>
          <w:sz w:val="22"/>
        </w:rPr>
        <w:t>all of this, whichever you want and however you want to do it.</w:t>
      </w:r>
    </w:p>
    <w:p>
      <w:pPr>
        <w:spacing w:after="0"/>
      </w:pPr>
    </w:p>
    <w:p>
      <w:pPr>
        <w:spacing w:after="0"/>
      </w:pPr>
      <w:r>
        <w:rPr>
          <w:rFonts w:ascii="Arial" w:hAnsi="Arial"/>
          <w:color w:val="5D7284"/>
          <w:sz w:val="22"/>
        </w:rPr>
        <w:t>05:54</w:t>
      </w:r>
    </w:p>
    <w:p>
      <w:pPr>
        <w:spacing w:after="0"/>
      </w:pPr>
      <w:r>
        <w:rPr>
          <w:rFonts w:ascii="Arial" w:hAnsi="Arial"/>
          <w:sz w:val="22"/>
        </w:rPr>
        <w:t>You have any questions please. Once you're done, you can also</w:t>
      </w:r>
    </w:p>
    <w:p>
      <w:pPr>
        <w:spacing w:after="0"/>
      </w:pPr>
    </w:p>
    <w:p>
      <w:pPr>
        <w:spacing w:after="0"/>
      </w:pPr>
      <w:r>
        <w:rPr>
          <w:rFonts w:ascii="Arial" w:hAnsi="Arial"/>
          <w:color w:val="5D7284"/>
          <w:sz w:val="22"/>
        </w:rPr>
        <w:t>06:01</w:t>
      </w:r>
    </w:p>
    <w:p>
      <w:pPr>
        <w:spacing w:after="0"/>
      </w:pPr>
      <w:r>
        <w:rPr>
          <w:rFonts w:ascii="Arial" w:hAnsi="Arial"/>
          <w:sz w:val="22"/>
        </w:rPr>
        <w:t>work After I use personal I close it up and go back to the questions</w:t>
      </w:r>
    </w:p>
    <w:p>
      <w:pPr>
        <w:spacing w:after="0"/>
      </w:pPr>
    </w:p>
    <w:p>
      <w:pPr>
        <w:spacing w:after="0"/>
      </w:pPr>
      <w:r>
        <w:rPr>
          <w:rFonts w:ascii="Arial" w:hAnsi="Arial"/>
          <w:color w:val="5D7284"/>
          <w:sz w:val="22"/>
        </w:rPr>
        <w:t>12:06</w:t>
      </w:r>
    </w:p>
    <w:p>
      <w:pPr>
        <w:spacing w:after="0"/>
      </w:pPr>
      <w:r>
        <w:rPr>
          <w:rFonts w:ascii="Arial" w:hAnsi="Arial"/>
          <w:sz w:val="22"/>
        </w:rPr>
        <w:t>super exploring a bunch of posts right? Can you tell me like a ballpark estimation of how many different places of the world all of these posts come from?</w:t>
      </w:r>
    </w:p>
    <w:p>
      <w:pPr>
        <w:spacing w:after="0"/>
      </w:pPr>
    </w:p>
    <w:p>
      <w:pPr>
        <w:spacing w:after="0"/>
      </w:pPr>
      <w:r>
        <w:rPr>
          <w:rFonts w:ascii="Arial" w:hAnsi="Arial"/>
          <w:color w:val="5D7284"/>
          <w:sz w:val="22"/>
        </w:rPr>
        <w:t>12:18</w:t>
      </w:r>
    </w:p>
    <w:p>
      <w:pPr>
        <w:spacing w:after="0"/>
      </w:pPr>
      <w:r>
        <w:rPr>
          <w:rFonts w:ascii="Arial" w:hAnsi="Arial"/>
          <w:sz w:val="22"/>
        </w:rPr>
        <w:t>I just look before question okay with like Dean How'd you figure that looking at the person that got</w:t>
      </w:r>
    </w:p>
    <w:p>
      <w:pPr>
        <w:spacing w:after="0"/>
      </w:pPr>
    </w:p>
    <w:p>
      <w:pPr>
        <w:spacing w:after="0"/>
      </w:pPr>
      <w:r>
        <w:rPr>
          <w:rFonts w:ascii="Arial" w:hAnsi="Arial"/>
          <w:color w:val="5D7284"/>
          <w:sz w:val="22"/>
        </w:rPr>
        <w:t>12:41</w:t>
      </w:r>
    </w:p>
    <w:p>
      <w:pPr>
        <w:spacing w:after="0"/>
      </w:pPr>
      <w:r>
        <w:rPr>
          <w:rFonts w:ascii="Arial" w:hAnsi="Arial"/>
          <w:sz w:val="22"/>
        </w:rPr>
        <w:t>snagged look at your personal interest the solution was right so that's the first one. Now we're going to look at a second interface so this interface right here is similar to the previous interface here a bunch of balls to hacking scroll down as much as as you can.</w:t>
      </w:r>
    </w:p>
    <w:p>
      <w:pPr>
        <w:spacing w:after="0"/>
      </w:pPr>
    </w:p>
    <w:p>
      <w:pPr>
        <w:spacing w:after="0"/>
      </w:pPr>
      <w:r>
        <w:rPr>
          <w:rFonts w:ascii="Arial" w:hAnsi="Arial"/>
          <w:color w:val="5D7284"/>
          <w:sz w:val="22"/>
        </w:rPr>
        <w:t>13:20</w:t>
      </w:r>
    </w:p>
    <w:p>
      <w:pPr>
        <w:spacing w:after="0"/>
      </w:pPr>
      <w:r>
        <w:rPr>
          <w:rFonts w:ascii="Arial" w:hAnsi="Arial"/>
          <w:sz w:val="22"/>
        </w:rPr>
        <w:t>There is only one Catholic interaction functionalities that we have here. If you like a post you could just use the heart conflict centralist before just spend some time exploring</w:t>
      </w:r>
    </w:p>
    <w:p>
      <w:pPr>
        <w:spacing w:after="0"/>
      </w:pPr>
    </w:p>
    <w:p>
      <w:pPr>
        <w:spacing w:after="0"/>
      </w:pPr>
      <w:r>
        <w:rPr>
          <w:rFonts w:ascii="Arial" w:hAnsi="Arial"/>
          <w:color w:val="5D7284"/>
          <w:sz w:val="22"/>
        </w:rPr>
        <w:t>14:03</w:t>
      </w:r>
    </w:p>
    <w:p>
      <w:pPr>
        <w:spacing w:after="0"/>
      </w:pPr>
      <w:r>
        <w:rPr>
          <w:rFonts w:ascii="Arial" w:hAnsi="Arial"/>
          <w:sz w:val="22"/>
        </w:rPr>
        <w:t>Can I ask the question? Sure. These are real bullets. Like Peter both I mean not put</w:t>
      </w:r>
    </w:p>
    <w:p>
      <w:pPr>
        <w:spacing w:after="0"/>
      </w:pPr>
    </w:p>
    <w:p>
      <w:pPr>
        <w:spacing w:after="0"/>
      </w:pPr>
      <w:r>
        <w:rPr>
          <w:rFonts w:ascii="Arial" w:hAnsi="Arial"/>
          <w:color w:val="5D7284"/>
          <w:sz w:val="22"/>
        </w:rPr>
        <w:t>14:11</w:t>
      </w:r>
    </w:p>
    <w:p>
      <w:pPr>
        <w:spacing w:after="0"/>
      </w:pPr>
      <w:r>
        <w:rPr>
          <w:rFonts w:ascii="Arial" w:hAnsi="Arial"/>
          <w:sz w:val="22"/>
        </w:rPr>
        <w:t>others yes Because just before</w:t>
      </w:r>
    </w:p>
    <w:p>
      <w:pPr>
        <w:spacing w:after="0"/>
      </w:pPr>
    </w:p>
    <w:p>
      <w:pPr>
        <w:spacing w:after="0"/>
      </w:pPr>
      <w:r>
        <w:rPr>
          <w:rFonts w:ascii="Arial" w:hAnsi="Arial"/>
          <w:color w:val="5D7284"/>
          <w:sz w:val="22"/>
        </w:rPr>
        <w:t>17:51</w:t>
      </w:r>
    </w:p>
    <w:p>
      <w:pPr>
        <w:spacing w:after="0"/>
      </w:pPr>
      <w:r>
        <w:rPr>
          <w:rFonts w:ascii="Arial" w:hAnsi="Arial"/>
          <w:sz w:val="22"/>
        </w:rPr>
        <w:t>you'll be exploring that</w:t>
      </w:r>
    </w:p>
    <w:p>
      <w:pPr>
        <w:spacing w:after="0"/>
      </w:pPr>
    </w:p>
    <w:p>
      <w:pPr>
        <w:spacing w:after="0"/>
      </w:pPr>
      <w:r>
        <w:rPr>
          <w:rFonts w:ascii="Arial" w:hAnsi="Arial"/>
          <w:color w:val="5D7284"/>
          <w:sz w:val="22"/>
        </w:rPr>
        <w:t>17:53</w:t>
      </w:r>
    </w:p>
    <w:p>
      <w:pPr>
        <w:spacing w:after="0"/>
      </w:pPr>
      <w:r>
        <w:rPr>
          <w:rFonts w:ascii="Arial" w:hAnsi="Arial"/>
          <w:sz w:val="22"/>
        </w:rPr>
        <w:t>difficult substrate How would you say that? How many different places all these posts are coming from</w:t>
      </w:r>
    </w:p>
    <w:p>
      <w:pPr>
        <w:spacing w:after="0"/>
      </w:pPr>
    </w:p>
    <w:p>
      <w:pPr>
        <w:spacing w:after="0"/>
      </w:pPr>
      <w:r>
        <w:rPr>
          <w:rFonts w:ascii="Arial" w:hAnsi="Arial"/>
          <w:color w:val="5D7284"/>
          <w:sz w:val="22"/>
        </w:rPr>
        <w:t>18:03</w:t>
      </w:r>
    </w:p>
    <w:p>
      <w:pPr>
        <w:spacing w:after="0"/>
      </w:pPr>
      <w:r>
        <w:rPr>
          <w:rFonts w:ascii="Arial" w:hAnsi="Arial"/>
          <w:sz w:val="22"/>
        </w:rPr>
        <w:t>like the ones I interacted with or over let's say they have like the country their country's habitable destination a number like if those other countries yeah between territory I</w:t>
      </w:r>
    </w:p>
    <w:p>
      <w:pPr>
        <w:spacing w:after="0"/>
      </w:pPr>
    </w:p>
    <w:p>
      <w:pPr>
        <w:spacing w:after="0"/>
      </w:pPr>
      <w:r>
        <w:rPr>
          <w:rFonts w:ascii="Arial" w:hAnsi="Arial"/>
          <w:color w:val="5D7284"/>
          <w:sz w:val="22"/>
        </w:rPr>
        <w:t>18:24</w:t>
      </w:r>
    </w:p>
    <w:p>
      <w:pPr>
        <w:spacing w:after="0"/>
      </w:pPr>
      <w:r>
        <w:rPr>
          <w:rFonts w:ascii="Arial" w:hAnsi="Arial"/>
          <w:sz w:val="22"/>
        </w:rPr>
        <w:t>guess and how did you track right</w:t>
      </w:r>
    </w:p>
    <w:p>
      <w:pPr>
        <w:spacing w:after="0"/>
      </w:pPr>
    </w:p>
    <w:p>
      <w:pPr>
        <w:spacing w:after="0"/>
      </w:pPr>
      <w:r>
        <w:rPr>
          <w:rFonts w:ascii="Arial" w:hAnsi="Arial"/>
          <w:color w:val="5D7284"/>
          <w:sz w:val="22"/>
        </w:rPr>
        <w:t>18:28</w:t>
      </w:r>
    </w:p>
    <w:p>
      <w:pPr>
        <w:spacing w:after="0"/>
      </w:pPr>
      <w:r>
        <w:rPr>
          <w:rFonts w:ascii="Arial" w:hAnsi="Arial"/>
          <w:sz w:val="22"/>
        </w:rPr>
        <w:t>I mean I saw a lot that I liked a few very few</w:t>
      </w:r>
    </w:p>
    <w:p>
      <w:pPr>
        <w:spacing w:after="0"/>
      </w:pPr>
    </w:p>
    <w:p>
      <w:pPr>
        <w:spacing w:after="0"/>
      </w:pPr>
      <w:r>
        <w:rPr>
          <w:rFonts w:ascii="Arial" w:hAnsi="Arial"/>
          <w:color w:val="5D7284"/>
          <w:sz w:val="22"/>
        </w:rPr>
        <w:t>18:33</w:t>
      </w:r>
    </w:p>
    <w:p>
      <w:pPr>
        <w:spacing w:after="0"/>
      </w:pPr>
      <w:r>
        <w:rPr>
          <w:rFonts w:ascii="Arial" w:hAnsi="Arial"/>
          <w:sz w:val="22"/>
        </w:rPr>
        <w:t>so it's different from the previous</w:t>
      </w:r>
    </w:p>
    <w:p>
      <w:pPr>
        <w:spacing w:after="0"/>
      </w:pPr>
    </w:p>
    <w:p>
      <w:pPr>
        <w:spacing w:after="0"/>
      </w:pPr>
      <w:r>
        <w:rPr>
          <w:rFonts w:ascii="Arial" w:hAnsi="Arial"/>
          <w:color w:val="5D7284"/>
          <w:sz w:val="22"/>
        </w:rPr>
        <w:t>18:36</w:t>
      </w:r>
    </w:p>
    <w:p>
      <w:pPr>
        <w:spacing w:after="0"/>
      </w:pPr>
      <w:r>
        <w:rPr>
          <w:rFonts w:ascii="Arial" w:hAnsi="Arial"/>
          <w:sz w:val="22"/>
        </w:rPr>
        <w:t>year like I could not dislike explicitly them here so just like like an IV Stein like I guess I have the you know, I already saw some of them before so you know, maybe I like ones I already read here I didn't have time for like now I saw differently days like almost all of them have Bitcoin hashtag or something like that. Not not not so much. Alright, so now we are going</w:t>
      </w:r>
    </w:p>
    <w:p>
      <w:pPr>
        <w:spacing w:after="0"/>
      </w:pPr>
    </w:p>
    <w:p>
      <w:pPr>
        <w:spacing w:after="0"/>
      </w:pPr>
      <w:r>
        <w:rPr>
          <w:rFonts w:ascii="Arial" w:hAnsi="Arial"/>
          <w:color w:val="5D7284"/>
          <w:sz w:val="22"/>
        </w:rPr>
        <w:t>19:42</w:t>
      </w:r>
    </w:p>
    <w:p>
      <w:pPr>
        <w:spacing w:after="0"/>
      </w:pPr>
      <w:r>
        <w:rPr>
          <w:rFonts w:ascii="Arial" w:hAnsi="Arial"/>
          <w:sz w:val="22"/>
        </w:rPr>
        <w:t>to move into the each If someone asked you a bunch of questions, starting with your overall experience of using these platforms and again, just to talk about both of the platforms Let's start with what you like</w:t>
      </w:r>
    </w:p>
    <w:p>
      <w:pPr>
        <w:spacing w:after="0"/>
      </w:pPr>
    </w:p>
    <w:p>
      <w:pPr>
        <w:spacing w:after="0"/>
      </w:pPr>
      <w:r>
        <w:rPr>
          <w:rFonts w:ascii="Arial" w:hAnsi="Arial"/>
          <w:color w:val="5D7284"/>
          <w:sz w:val="22"/>
        </w:rPr>
        <w:t>20:04</w:t>
      </w:r>
    </w:p>
    <w:p>
      <w:pPr>
        <w:spacing w:after="0"/>
      </w:pPr>
      <w:r>
        <w:rPr>
          <w:rFonts w:ascii="Arial" w:hAnsi="Arial"/>
          <w:sz w:val="22"/>
        </w:rPr>
        <w:t>the parts I like thinking gentlemen in general the personality</w:t>
      </w:r>
    </w:p>
    <w:p>
      <w:pPr>
        <w:spacing w:after="0"/>
      </w:pPr>
    </w:p>
    <w:p>
      <w:pPr>
        <w:spacing w:after="0"/>
      </w:pPr>
      <w:r>
        <w:rPr>
          <w:rFonts w:ascii="Arial" w:hAnsi="Arial"/>
          <w:color w:val="5D7284"/>
          <w:sz w:val="22"/>
        </w:rPr>
        <w:t>20:34</w:t>
      </w:r>
    </w:p>
    <w:p>
      <w:pPr>
        <w:spacing w:after="0"/>
      </w:pPr>
      <w:r>
        <w:rPr>
          <w:rFonts w:ascii="Arial" w:hAnsi="Arial"/>
          <w:sz w:val="22"/>
        </w:rPr>
        <w:t>let's start there What did you like the personal</w:t>
      </w:r>
    </w:p>
    <w:p>
      <w:pPr>
        <w:spacing w:after="0"/>
      </w:pPr>
    </w:p>
    <w:p>
      <w:pPr>
        <w:spacing w:after="0"/>
      </w:pPr>
      <w:r>
        <w:rPr>
          <w:rFonts w:ascii="Arial" w:hAnsi="Arial"/>
          <w:color w:val="5D7284"/>
          <w:sz w:val="22"/>
        </w:rPr>
        <w:t>20:41</w:t>
      </w:r>
    </w:p>
    <w:p>
      <w:pPr>
        <w:spacing w:after="0"/>
      </w:pPr>
      <w:r>
        <w:rPr>
          <w:rFonts w:ascii="Arial" w:hAnsi="Arial"/>
          <w:sz w:val="22"/>
        </w:rPr>
        <w:t>like like to see like you know like our icon you know like how different I mean from which different places to be I guess</w:t>
      </w:r>
    </w:p>
    <w:p>
      <w:pPr>
        <w:spacing w:after="0"/>
      </w:pPr>
    </w:p>
    <w:p>
      <w:pPr>
        <w:spacing w:after="0"/>
      </w:pPr>
      <w:r>
        <w:rPr>
          <w:rFonts w:ascii="Arial" w:hAnsi="Arial"/>
          <w:color w:val="5D7284"/>
          <w:sz w:val="22"/>
        </w:rPr>
        <w:t>21:05</w:t>
      </w:r>
    </w:p>
    <w:p>
      <w:pPr>
        <w:spacing w:after="0"/>
      </w:pPr>
      <w:r>
        <w:rPr>
          <w:rFonts w:ascii="Arial" w:hAnsi="Arial"/>
          <w:sz w:val="22"/>
        </w:rPr>
        <w:t>I mean like I didn't like very much the bar the corner we use it like it that's fine you can just come to me okay so like yeah the color for me like I interacted with it like two three times then like the bar I mean I like it better</w:t>
      </w:r>
    </w:p>
    <w:p>
      <w:pPr>
        <w:spacing w:after="0"/>
      </w:pPr>
    </w:p>
    <w:p>
      <w:pPr>
        <w:spacing w:after="0"/>
      </w:pPr>
      <w:r>
        <w:rPr>
          <w:rFonts w:ascii="Arial" w:hAnsi="Arial"/>
          <w:color w:val="5D7284"/>
          <w:sz w:val="22"/>
        </w:rPr>
        <w:t>21:31</w:t>
      </w:r>
    </w:p>
    <w:p>
      <w:pPr>
        <w:spacing w:after="0"/>
      </w:pPr>
      <w:r>
        <w:rPr>
          <w:rFonts w:ascii="Arial" w:hAnsi="Arial"/>
          <w:sz w:val="22"/>
        </w:rPr>
        <w:t>than they thought okay, but</w:t>
      </w:r>
    </w:p>
    <w:p>
      <w:pPr>
        <w:spacing w:after="0"/>
      </w:pPr>
    </w:p>
    <w:p>
      <w:pPr>
        <w:spacing w:after="0"/>
      </w:pPr>
      <w:r>
        <w:rPr>
          <w:rFonts w:ascii="Arial" w:hAnsi="Arial"/>
          <w:color w:val="5D7284"/>
          <w:sz w:val="22"/>
        </w:rPr>
        <w:t>21:36</w:t>
      </w:r>
    </w:p>
    <w:p>
      <w:pPr>
        <w:spacing w:after="0"/>
      </w:pPr>
      <w:r>
        <w:rPr>
          <w:rFonts w:ascii="Arial" w:hAnsi="Arial"/>
          <w:sz w:val="22"/>
        </w:rPr>
        <w:t>they actually say like the bar like Yeah, I think</w:t>
      </w:r>
    </w:p>
    <w:p>
      <w:pPr>
        <w:spacing w:after="0"/>
      </w:pPr>
    </w:p>
    <w:p>
      <w:pPr>
        <w:spacing w:after="0"/>
      </w:pPr>
      <w:r>
        <w:rPr>
          <w:rFonts w:ascii="Arial" w:hAnsi="Arial"/>
          <w:color w:val="5D7284"/>
          <w:sz w:val="22"/>
        </w:rPr>
        <w:t>21:45</w:t>
      </w:r>
    </w:p>
    <w:p>
      <w:pPr>
        <w:spacing w:after="0"/>
      </w:pPr>
      <w:r>
        <w:rPr>
          <w:rFonts w:ascii="Arial" w:hAnsi="Arial"/>
          <w:sz w:val="22"/>
        </w:rPr>
        <w:t>anything that you can think of that how can we improve upon the bar? Maybe one of the components of the part that you do like like better than the hearts but maybe not.</w:t>
      </w:r>
    </w:p>
    <w:p>
      <w:pPr>
        <w:spacing w:after="0"/>
      </w:pPr>
    </w:p>
    <w:p>
      <w:pPr>
        <w:spacing w:after="0"/>
      </w:pPr>
      <w:r>
        <w:rPr>
          <w:rFonts w:ascii="Arial" w:hAnsi="Arial"/>
          <w:color w:val="5D7284"/>
          <w:sz w:val="22"/>
        </w:rPr>
        <w:t>21:58</w:t>
      </w:r>
    </w:p>
    <w:p>
      <w:pPr>
        <w:spacing w:after="0"/>
      </w:pPr>
      <w:r>
        <w:rPr>
          <w:rFonts w:ascii="Arial" w:hAnsi="Arial"/>
          <w:sz w:val="22"/>
        </w:rPr>
        <w:t>Yeah, like you know like you in doing it really can give error fast score you know, like, you like it or dislike it very much something you know, you go 100 You like a little b? You're like Do you have any feel that you have options? You know? Correct Yeah, I mean maybe because of the the bar the color I don't know because it's very subjective. I mean, like for me, I do like to think about the quarter fund emotion I mean, I try to do it once and use it but like after that like I felt like I was going to use the same two colors also like for me in this case, White was the color of light No, no, no, no, I don't have anything to correct like the pseudo</w:t>
      </w:r>
    </w:p>
    <w:p>
      <w:pPr>
        <w:spacing w:after="0"/>
      </w:pPr>
    </w:p>
    <w:p>
      <w:pPr>
        <w:spacing w:after="0"/>
      </w:pPr>
      <w:r>
        <w:rPr>
          <w:rFonts w:ascii="Arial" w:hAnsi="Arial"/>
          <w:color w:val="5D7284"/>
          <w:sz w:val="22"/>
        </w:rPr>
        <w:t>22:50</w:t>
      </w:r>
    </w:p>
    <w:p>
      <w:pPr>
        <w:spacing w:after="0"/>
      </w:pPr>
      <w:r>
        <w:rPr>
          <w:rFonts w:ascii="Arial" w:hAnsi="Arial"/>
          <w:sz w:val="22"/>
        </w:rPr>
        <w:t>said do you think you'd be open to the ideas of something fewer fewer options of colors are the color in general is not that good?</w:t>
      </w:r>
    </w:p>
    <w:p>
      <w:pPr>
        <w:spacing w:after="0"/>
      </w:pPr>
    </w:p>
    <w:p>
      <w:pPr>
        <w:spacing w:after="0"/>
      </w:pPr>
      <w:r>
        <w:rPr>
          <w:rFonts w:ascii="Arial" w:hAnsi="Arial"/>
          <w:color w:val="5D7284"/>
          <w:sz w:val="22"/>
        </w:rPr>
        <w:t>23:01</w:t>
      </w:r>
    </w:p>
    <w:p>
      <w:pPr>
        <w:spacing w:after="0"/>
      </w:pPr>
      <w:r>
        <w:rPr>
          <w:rFonts w:ascii="Arial" w:hAnsi="Arial"/>
          <w:sz w:val="22"/>
        </w:rPr>
        <w:t>I wouldn't everyone use God thank you.</w:t>
      </w:r>
    </w:p>
    <w:p>
      <w:pPr>
        <w:spacing w:after="0"/>
      </w:pPr>
    </w:p>
    <w:p>
      <w:pPr>
        <w:spacing w:after="0"/>
      </w:pPr>
      <w:r>
        <w:rPr>
          <w:rFonts w:ascii="Arial" w:hAnsi="Arial"/>
          <w:color w:val="5D7284"/>
          <w:sz w:val="22"/>
        </w:rPr>
        <w:t>23:05</w:t>
      </w:r>
    </w:p>
    <w:p>
      <w:pPr>
        <w:spacing w:after="0"/>
      </w:pPr>
      <w:r>
        <w:rPr>
          <w:rFonts w:ascii="Arial" w:hAnsi="Arial"/>
          <w:sz w:val="22"/>
        </w:rPr>
        <w:t>So anything in particular that you dislike besides the colors</w:t>
      </w:r>
    </w:p>
    <w:p>
      <w:pPr>
        <w:spacing w:after="0"/>
      </w:pPr>
    </w:p>
    <w:p>
      <w:pPr>
        <w:spacing w:after="0"/>
      </w:pPr>
      <w:r>
        <w:rPr>
          <w:rFonts w:ascii="Arial" w:hAnsi="Arial"/>
          <w:color w:val="5D7284"/>
          <w:sz w:val="22"/>
        </w:rPr>
        <w:t>23:09</w:t>
      </w:r>
    </w:p>
    <w:p>
      <w:pPr>
        <w:spacing w:after="0"/>
      </w:pPr>
      <w:r>
        <w:rPr>
          <w:rFonts w:ascii="Arial" w:hAnsi="Arial"/>
          <w:sz w:val="22"/>
        </w:rPr>
        <w:t>within the borders like interface interface, whatever</w:t>
      </w:r>
    </w:p>
    <w:p>
      <w:pPr>
        <w:spacing w:after="0"/>
      </w:pPr>
    </w:p>
    <w:p>
      <w:pPr>
        <w:spacing w:after="0"/>
      </w:pPr>
      <w:r>
        <w:rPr>
          <w:rFonts w:ascii="Arial" w:hAnsi="Arial"/>
          <w:color w:val="5D7284"/>
          <w:sz w:val="22"/>
        </w:rPr>
        <w:t>23:22</w:t>
      </w:r>
    </w:p>
    <w:p>
      <w:pPr>
        <w:spacing w:after="0"/>
      </w:pPr>
      <w:r>
        <w:rPr>
          <w:rFonts w:ascii="Arial" w:hAnsi="Arial"/>
          <w:sz w:val="22"/>
        </w:rPr>
        <w:t>it was, I can pull up that geophysical watch</w:t>
      </w:r>
    </w:p>
    <w:p>
      <w:pPr>
        <w:spacing w:after="0"/>
      </w:pPr>
    </w:p>
    <w:p>
      <w:pPr>
        <w:spacing w:after="0"/>
      </w:pPr>
      <w:r>
        <w:rPr>
          <w:rFonts w:ascii="Arial" w:hAnsi="Arial"/>
          <w:color w:val="5D7284"/>
          <w:sz w:val="22"/>
        </w:rPr>
        <w:t>23:27</w:t>
      </w:r>
    </w:p>
    <w:p>
      <w:pPr>
        <w:spacing w:after="0"/>
      </w:pPr>
      <w:r>
        <w:rPr>
          <w:rFonts w:ascii="Arial" w:hAnsi="Arial"/>
          <w:sz w:val="22"/>
        </w:rPr>
        <w:t>No, I mean I don't mind that he's playing you know the corners and stuff actually. I don't like when it's too colorful because it's distracting. So that's fine like this size that size and everything else was fine yeah, it was simple like simple Yeah, I mean, like I don't I didn't miss any like more options you know? I mean, like I was reading</w:t>
      </w:r>
    </w:p>
    <w:p>
      <w:pPr>
        <w:spacing w:after="0"/>
      </w:pPr>
    </w:p>
    <w:p>
      <w:pPr>
        <w:spacing w:after="0"/>
      </w:pPr>
      <w:r>
        <w:rPr>
          <w:rFonts w:ascii="Arial" w:hAnsi="Arial"/>
          <w:color w:val="5D7284"/>
          <w:sz w:val="22"/>
        </w:rPr>
        <w:t>23:57</w:t>
      </w:r>
    </w:p>
    <w:p>
      <w:pPr>
        <w:spacing w:after="0"/>
      </w:pPr>
      <w:r>
        <w:rPr>
          <w:rFonts w:ascii="Arial" w:hAnsi="Arial"/>
          <w:sz w:val="22"/>
        </w:rPr>
        <w:t>so the next question is using these tools both the first and the second one did you think that you are able to express yourself</w:t>
      </w:r>
    </w:p>
    <w:p>
      <w:pPr>
        <w:spacing w:after="0"/>
      </w:pPr>
    </w:p>
    <w:p>
      <w:pPr>
        <w:spacing w:after="0"/>
      </w:pPr>
      <w:r>
        <w:rPr>
          <w:rFonts w:ascii="Arial" w:hAnsi="Arial"/>
          <w:color w:val="5D7284"/>
          <w:sz w:val="22"/>
        </w:rPr>
        <w:t>24:15</w:t>
      </w:r>
    </w:p>
    <w:p>
      <w:pPr>
        <w:spacing w:after="0"/>
      </w:pPr>
      <w:r>
        <w:rPr>
          <w:rFonts w:ascii="Arial" w:hAnsi="Arial"/>
          <w:sz w:val="22"/>
        </w:rPr>
        <w:t>like doors the one that right like I don't know like I mean, the heart for sure. Not like because ladies just possibly fit I guess. I mean, like, the laptops could be heavy fitted, I guess but it's not that. You will have hearts in from you know, your friends or whatever. Yeah. So for the second one, and the first one not to the Goddess. Okay, maybe yeah. I mean, let's say yes, you</w:t>
      </w:r>
    </w:p>
    <w:p>
      <w:pPr>
        <w:spacing w:after="0"/>
      </w:pPr>
    </w:p>
    <w:p>
      <w:pPr>
        <w:spacing w:after="0"/>
      </w:pPr>
      <w:r>
        <w:rPr>
          <w:rFonts w:ascii="Arial" w:hAnsi="Arial"/>
          <w:color w:val="5D7284"/>
          <w:sz w:val="22"/>
        </w:rPr>
        <w:t>25:03</w:t>
      </w:r>
    </w:p>
    <w:p>
      <w:pPr>
        <w:spacing w:after="0"/>
      </w:pPr>
      <w:r>
        <w:rPr>
          <w:rFonts w:ascii="Arial" w:hAnsi="Arial"/>
          <w:sz w:val="22"/>
        </w:rPr>
        <w:t>got it. So how do you think you could connect with others? If you're using this connect with others on the network? Do you think the platform's providing the functionality so that we can make a better connection with other people?</w:t>
      </w:r>
    </w:p>
    <w:p>
      <w:pPr>
        <w:spacing w:after="0"/>
      </w:pPr>
    </w:p>
    <w:p>
      <w:pPr>
        <w:spacing w:after="0"/>
      </w:pPr>
      <w:r>
        <w:rPr>
          <w:rFonts w:ascii="Arial" w:hAnsi="Arial"/>
          <w:color w:val="5D7284"/>
          <w:sz w:val="22"/>
        </w:rPr>
        <w:t>25:35</w:t>
      </w:r>
    </w:p>
    <w:p>
      <w:pPr>
        <w:spacing w:after="0"/>
      </w:pPr>
      <w:r>
        <w:rPr>
          <w:rFonts w:ascii="Arial" w:hAnsi="Arial"/>
          <w:sz w:val="22"/>
        </w:rPr>
        <w:t>And sure, not really. Like I mean, like, for me, this plus, this is like Twitter, for instance. That kind of I mean, I personally don't like it. Because, you know, it's like, I mean, I try to use it somewhere, but it was like, you know, to I wouldn't say that sick, but like, got it, you know, people want it to, you know, it's not like you're showing the picture of your family or your adult or whatever, you know. Like this more political or more,</w:t>
      </w:r>
    </w:p>
    <w:p>
      <w:pPr>
        <w:spacing w:after="0"/>
      </w:pPr>
    </w:p>
    <w:p>
      <w:pPr>
        <w:spacing w:after="0"/>
      </w:pPr>
      <w:r>
        <w:rPr>
          <w:rFonts w:ascii="Arial" w:hAnsi="Arial"/>
          <w:color w:val="5D7284"/>
          <w:sz w:val="22"/>
        </w:rPr>
        <w:t>26:19</w:t>
      </w:r>
    </w:p>
    <w:p>
      <w:pPr>
        <w:spacing w:after="0"/>
      </w:pPr>
      <w:r>
        <w:rPr>
          <w:rFonts w:ascii="Arial" w:hAnsi="Arial"/>
          <w:sz w:val="22"/>
        </w:rPr>
        <w:t>he would want something a little more lighthearted.</w:t>
      </w:r>
    </w:p>
    <w:p>
      <w:pPr>
        <w:spacing w:after="0"/>
      </w:pPr>
    </w:p>
    <w:p>
      <w:pPr>
        <w:spacing w:after="0"/>
      </w:pPr>
      <w:r>
        <w:rPr>
          <w:rFonts w:ascii="Arial" w:hAnsi="Arial"/>
          <w:color w:val="5D7284"/>
          <w:sz w:val="22"/>
        </w:rPr>
        <w:t>26:21</w:t>
      </w:r>
    </w:p>
    <w:p>
      <w:pPr>
        <w:spacing w:after="0"/>
      </w:pPr>
      <w:r>
        <w:rPr>
          <w:rFonts w:ascii="Arial" w:hAnsi="Arial"/>
          <w:sz w:val="22"/>
        </w:rPr>
        <w:t>Yeah. I mean, I don't like to read like this. I mean, they're, you know, posts are not like, like, for me today is more like I mean, definitely a slice of yo one. So much feedback. Is one of their factories being so, yeah, I mean, I mean, I don't feel like I would use it because of the color</w:t>
      </w:r>
    </w:p>
    <w:p>
      <w:pPr>
        <w:spacing w:after="0"/>
      </w:pPr>
    </w:p>
    <w:p>
      <w:pPr>
        <w:spacing w:after="0"/>
      </w:pPr>
      <w:r>
        <w:rPr>
          <w:rFonts w:ascii="Arial" w:hAnsi="Arial"/>
          <w:color w:val="5D7284"/>
          <w:sz w:val="22"/>
        </w:rPr>
        <w:t>26:54</w:t>
      </w:r>
    </w:p>
    <w:p>
      <w:pPr>
        <w:spacing w:after="0"/>
      </w:pPr>
      <w:r>
        <w:rPr>
          <w:rFonts w:ascii="Arial" w:hAnsi="Arial"/>
          <w:sz w:val="22"/>
        </w:rPr>
        <w:t>coding. So let's imagine one of the platforms that you generally use is that right? So do you see that any of the features here fit that? And how do you make connections in Israel in general?</w:t>
      </w:r>
    </w:p>
    <w:p>
      <w:pPr>
        <w:spacing w:after="0"/>
      </w:pPr>
    </w:p>
    <w:p>
      <w:pPr>
        <w:spacing w:after="0"/>
      </w:pPr>
      <w:r>
        <w:rPr>
          <w:rFonts w:ascii="Arial" w:hAnsi="Arial"/>
          <w:color w:val="5D7284"/>
          <w:sz w:val="22"/>
        </w:rPr>
        <w:t>27:12</w:t>
      </w:r>
    </w:p>
    <w:p>
      <w:pPr>
        <w:spacing w:after="0"/>
      </w:pPr>
      <w:r>
        <w:rPr>
          <w:rFonts w:ascii="Arial" w:hAnsi="Arial"/>
          <w:sz w:val="22"/>
        </w:rPr>
        <w:t>I think like the bar this fee for this, right? For instance, not so much because like, like, it's not a platform where you will expect negative feedback have a picture you know, got it I do like this cute dog or whatever. In this one because he's political or you know, like they're about side of that. Yeah, like something Yeah, like climate change or you know, like so I don't think the bar will be helpful in also economists just because it's too hard. You know, like maybe it could be fun. I don't think people will use it</w:t>
      </w:r>
    </w:p>
    <w:p>
      <w:pPr>
        <w:spacing w:after="0"/>
      </w:pPr>
    </w:p>
    <w:p>
      <w:pPr>
        <w:spacing w:after="0"/>
      </w:pPr>
      <w:r>
        <w:rPr>
          <w:rFonts w:ascii="Arial" w:hAnsi="Arial"/>
          <w:color w:val="5D7284"/>
          <w:sz w:val="22"/>
        </w:rPr>
        <w:t>28:04</w:t>
      </w:r>
    </w:p>
    <w:p>
      <w:pPr>
        <w:spacing w:after="0"/>
      </w:pPr>
      <w:r>
        <w:rPr>
          <w:rFonts w:ascii="Arial" w:hAnsi="Arial"/>
          <w:sz w:val="22"/>
        </w:rPr>
        <w:t>did the systems respond to our actions the way you expected them to?</w:t>
      </w:r>
    </w:p>
    <w:p>
      <w:pPr>
        <w:spacing w:after="0"/>
      </w:pPr>
    </w:p>
    <w:p>
      <w:pPr>
        <w:spacing w:after="0"/>
      </w:pPr>
      <w:r>
        <w:rPr>
          <w:rFonts w:ascii="Arial" w:hAnsi="Arial"/>
          <w:color w:val="5D7284"/>
          <w:sz w:val="22"/>
        </w:rPr>
        <w:t>28:11</w:t>
      </w:r>
    </w:p>
    <w:p>
      <w:pPr>
        <w:spacing w:after="0"/>
      </w:pPr>
      <w:r>
        <w:rPr>
          <w:rFonts w:ascii="Arial" w:hAnsi="Arial"/>
          <w:sz w:val="22"/>
        </w:rPr>
        <w:t>Scroll up scroll down and</w:t>
      </w:r>
    </w:p>
    <w:p>
      <w:pPr>
        <w:spacing w:after="0"/>
      </w:pPr>
    </w:p>
    <w:p>
      <w:pPr>
        <w:spacing w:after="0"/>
      </w:pPr>
      <w:r>
        <w:rPr>
          <w:rFonts w:ascii="Arial" w:hAnsi="Arial"/>
          <w:color w:val="5D7284"/>
          <w:sz w:val="22"/>
        </w:rPr>
        <w:t>28:14</w:t>
      </w:r>
    </w:p>
    <w:p>
      <w:pPr>
        <w:spacing w:after="0"/>
      </w:pPr>
      <w:r>
        <w:rPr>
          <w:rFonts w:ascii="Arial" w:hAnsi="Arial"/>
          <w:sz w:val="22"/>
        </w:rPr>
        <w:t>did anything surprising</w:t>
      </w:r>
    </w:p>
    <w:p>
      <w:pPr>
        <w:spacing w:after="0"/>
      </w:pPr>
    </w:p>
    <w:p>
      <w:pPr>
        <w:spacing w:after="0"/>
      </w:pPr>
      <w:r>
        <w:rPr>
          <w:rFonts w:ascii="Arial" w:hAnsi="Arial"/>
          <w:color w:val="5D7284"/>
          <w:sz w:val="22"/>
        </w:rPr>
        <w:t>28:24</w:t>
      </w:r>
    </w:p>
    <w:p>
      <w:pPr>
        <w:spacing w:after="0"/>
      </w:pPr>
      <w:r>
        <w:rPr>
          <w:rFonts w:ascii="Arial" w:hAnsi="Arial"/>
          <w:sz w:val="22"/>
        </w:rPr>
        <w:t>there was some repeated both okay, they don't ask</w:t>
      </w:r>
    </w:p>
    <w:p>
      <w:pPr>
        <w:spacing w:after="0"/>
      </w:pPr>
    </w:p>
    <w:p>
      <w:pPr>
        <w:spacing w:after="0"/>
      </w:pPr>
      <w:r>
        <w:rPr>
          <w:rFonts w:ascii="Arial" w:hAnsi="Arial"/>
          <w:color w:val="5D7284"/>
          <w:sz w:val="22"/>
        </w:rPr>
        <w:t>28:34</w:t>
      </w:r>
    </w:p>
    <w:p>
      <w:pPr>
        <w:spacing w:after="0"/>
      </w:pPr>
      <w:r>
        <w:rPr>
          <w:rFonts w:ascii="Arial" w:hAnsi="Arial"/>
          <w:sz w:val="22"/>
        </w:rPr>
        <w:t>for which, which interface? Didn't think that distributor wants?</w:t>
      </w:r>
    </w:p>
    <w:p>
      <w:pPr>
        <w:spacing w:after="0"/>
      </w:pPr>
    </w:p>
    <w:p>
      <w:pPr>
        <w:spacing w:after="0"/>
      </w:pPr>
      <w:r>
        <w:rPr>
          <w:rFonts w:ascii="Arial" w:hAnsi="Arial"/>
          <w:color w:val="5D7284"/>
          <w:sz w:val="22"/>
        </w:rPr>
        <w:t>28:40</w:t>
      </w:r>
    </w:p>
    <w:p>
      <w:pPr>
        <w:spacing w:after="0"/>
      </w:pPr>
      <w:r>
        <w:rPr>
          <w:rFonts w:ascii="Arial" w:hAnsi="Arial"/>
          <w:sz w:val="22"/>
        </w:rPr>
        <w:t>No, I mean, like the interfaces, I feel they were again or like, like they were easy to use and didn't miss anything, the color stuff I stopped governorates for some time. Okay, also, I forgot for some time allow the two you know, the personal Angular one.</w:t>
      </w:r>
    </w:p>
    <w:p>
      <w:pPr>
        <w:spacing w:after="0"/>
      </w:pPr>
    </w:p>
    <w:p>
      <w:pPr>
        <w:spacing w:after="0"/>
      </w:pPr>
      <w:r>
        <w:rPr>
          <w:rFonts w:ascii="Arial" w:hAnsi="Arial"/>
          <w:color w:val="5D7284"/>
          <w:sz w:val="22"/>
        </w:rPr>
        <w:t>29:02</w:t>
      </w:r>
    </w:p>
    <w:p>
      <w:pPr>
        <w:spacing w:after="0"/>
      </w:pPr>
      <w:r>
        <w:rPr>
          <w:rFonts w:ascii="Arial" w:hAnsi="Arial"/>
          <w:sz w:val="22"/>
        </w:rPr>
        <w:t>Like oh, like, you know, after Camille, I remember. But I mean, apart from that, like it was it was easy to use.</w:t>
      </w:r>
    </w:p>
    <w:p>
      <w:pPr>
        <w:spacing w:after="0"/>
      </w:pPr>
    </w:p>
    <w:p>
      <w:pPr>
        <w:spacing w:after="0"/>
      </w:pPr>
      <w:r>
        <w:rPr>
          <w:rFonts w:ascii="Arial" w:hAnsi="Arial"/>
          <w:color w:val="5D7284"/>
          <w:sz w:val="22"/>
        </w:rPr>
        <w:t>29:11</w:t>
      </w:r>
    </w:p>
    <w:p>
      <w:pPr>
        <w:spacing w:after="0"/>
      </w:pPr>
      <w:r>
        <w:rPr>
          <w:rFonts w:ascii="Arial" w:hAnsi="Arial"/>
          <w:sz w:val="22"/>
        </w:rPr>
        <w:t>I want to ask you about that reputation thing that you can affect the answer just a little while ago. The repetition so which interface was your thing had more repetitions? Or did they have like a similar amount? affirmations?</w:t>
      </w:r>
    </w:p>
    <w:p>
      <w:pPr>
        <w:spacing w:after="0"/>
      </w:pPr>
    </w:p>
    <w:p>
      <w:pPr>
        <w:spacing w:after="0"/>
      </w:pPr>
      <w:r>
        <w:rPr>
          <w:rFonts w:ascii="Arial" w:hAnsi="Arial"/>
          <w:color w:val="5D7284"/>
          <w:sz w:val="22"/>
        </w:rPr>
        <w:t>29:26</w:t>
      </w:r>
    </w:p>
    <w:p>
      <w:pPr>
        <w:spacing w:after="0"/>
      </w:pPr>
      <w:r>
        <w:rPr>
          <w:rFonts w:ascii="Arial" w:hAnsi="Arial"/>
          <w:sz w:val="22"/>
        </w:rPr>
        <w:t>I think yeah, the first. The one I remember having revelations got. So did you</w:t>
      </w:r>
    </w:p>
    <w:p>
      <w:pPr>
        <w:spacing w:after="0"/>
      </w:pPr>
    </w:p>
    <w:p>
      <w:pPr>
        <w:spacing w:after="0"/>
      </w:pPr>
      <w:r>
        <w:rPr>
          <w:rFonts w:ascii="Arial" w:hAnsi="Arial"/>
          <w:color w:val="5D7284"/>
          <w:sz w:val="22"/>
        </w:rPr>
        <w:t>29:40</w:t>
      </w:r>
    </w:p>
    <w:p>
      <w:pPr>
        <w:spacing w:after="0"/>
      </w:pPr>
      <w:r>
        <w:rPr>
          <w:rFonts w:ascii="Arial" w:hAnsi="Arial"/>
          <w:sz w:val="22"/>
        </w:rPr>
        <w:t>feel it could make the system do what you wanted? It's kind of connected with the last question</w:t>
      </w:r>
    </w:p>
    <w:p>
      <w:pPr>
        <w:spacing w:after="0"/>
      </w:pPr>
    </w:p>
    <w:p>
      <w:pPr>
        <w:spacing w:after="0"/>
      </w:pPr>
      <w:r>
        <w:rPr>
          <w:rFonts w:ascii="Arial" w:hAnsi="Arial"/>
          <w:color w:val="5D7284"/>
          <w:sz w:val="22"/>
        </w:rPr>
        <w:t>29:48</w:t>
      </w:r>
    </w:p>
    <w:p>
      <w:pPr>
        <w:spacing w:after="0"/>
      </w:pPr>
      <w:r>
        <w:rPr>
          <w:rFonts w:ascii="Arial" w:hAnsi="Arial"/>
          <w:sz w:val="22"/>
        </w:rPr>
        <w:t>about what he was showing me. No, I mean, I mean, they this system doesn't happen. You could read from my side. So I mean, it was random stuff, I get everything. But if it was a real big focus on Bitcoin stuff. I mean, like after looking so after looking at the hashtag, I started looking at the both sides. They were right in not all of them. They were laying with beacons optimal advice. I think that's what they asked you to do.</w:t>
      </w:r>
    </w:p>
    <w:p>
      <w:pPr>
        <w:spacing w:after="0"/>
      </w:pPr>
    </w:p>
    <w:p>
      <w:pPr>
        <w:spacing w:after="0"/>
      </w:pPr>
      <w:r>
        <w:rPr>
          <w:rFonts w:ascii="Arial" w:hAnsi="Arial"/>
          <w:color w:val="5D7284"/>
          <w:sz w:val="22"/>
        </w:rPr>
        <w:t>30:29</w:t>
      </w:r>
    </w:p>
    <w:p>
      <w:pPr>
        <w:spacing w:after="0"/>
      </w:pPr>
      <w:r>
        <w:rPr>
          <w:rFonts w:ascii="Arial" w:hAnsi="Arial"/>
          <w:sz w:val="22"/>
        </w:rPr>
        <w:t>Right. Okay. But I don't know.</w:t>
      </w:r>
    </w:p>
    <w:p>
      <w:pPr>
        <w:spacing w:after="0"/>
      </w:pPr>
    </w:p>
    <w:p>
      <w:pPr>
        <w:spacing w:after="0"/>
      </w:pPr>
      <w:r>
        <w:rPr>
          <w:rFonts w:ascii="Arial" w:hAnsi="Arial"/>
          <w:color w:val="5D7284"/>
          <w:sz w:val="22"/>
        </w:rPr>
        <w:t>30:33</w:t>
      </w:r>
    </w:p>
    <w:p>
      <w:pPr>
        <w:spacing w:after="0"/>
      </w:pPr>
      <w:r>
        <w:rPr>
          <w:rFonts w:ascii="Arial" w:hAnsi="Arial"/>
          <w:sz w:val="22"/>
        </w:rPr>
        <w:t>Did you find any of the attractions confusing?</w:t>
      </w:r>
    </w:p>
    <w:p>
      <w:pPr>
        <w:spacing w:after="0"/>
      </w:pPr>
    </w:p>
    <w:p>
      <w:pPr>
        <w:spacing w:after="0"/>
      </w:pPr>
      <w:r>
        <w:rPr>
          <w:rFonts w:ascii="Arial" w:hAnsi="Arial"/>
          <w:color w:val="5D7284"/>
          <w:sz w:val="22"/>
        </w:rPr>
        <w:t>30:41</w:t>
      </w:r>
    </w:p>
    <w:p>
      <w:pPr>
        <w:spacing w:after="0"/>
      </w:pPr>
      <w:r>
        <w:rPr>
          <w:rFonts w:ascii="Arial" w:hAnsi="Arial"/>
          <w:sz w:val="22"/>
        </w:rPr>
        <w:t>Not because the most easy to use just check.</w:t>
      </w:r>
    </w:p>
    <w:p>
      <w:pPr>
        <w:spacing w:after="0"/>
      </w:pPr>
    </w:p>
    <w:p>
      <w:pPr>
        <w:spacing w:after="0"/>
      </w:pPr>
      <w:r>
        <w:rPr>
          <w:rFonts w:ascii="Arial" w:hAnsi="Arial"/>
          <w:color w:val="5D7284"/>
          <w:sz w:val="22"/>
        </w:rPr>
        <w:t>30:48</w:t>
      </w:r>
    </w:p>
    <w:p>
      <w:pPr>
        <w:spacing w:after="0"/>
      </w:pPr>
      <w:r>
        <w:rPr>
          <w:rFonts w:ascii="Arial" w:hAnsi="Arial"/>
          <w:sz w:val="22"/>
        </w:rPr>
        <w:t>Let's talk about social media in your life. What role does social media play in your life?</w:t>
      </w:r>
    </w:p>
    <w:p>
      <w:pPr>
        <w:spacing w:after="0"/>
      </w:pPr>
    </w:p>
    <w:p>
      <w:pPr>
        <w:spacing w:after="0"/>
      </w:pPr>
      <w:r>
        <w:rPr>
          <w:rFonts w:ascii="Arial" w:hAnsi="Arial"/>
          <w:color w:val="5D7284"/>
          <w:sz w:val="22"/>
        </w:rPr>
        <w:t>30:55</w:t>
      </w:r>
    </w:p>
    <w:p>
      <w:pPr>
        <w:spacing w:after="0"/>
      </w:pPr>
      <w:r>
        <w:rPr>
          <w:rFonts w:ascii="Arial" w:hAnsi="Arial"/>
          <w:sz w:val="22"/>
        </w:rPr>
        <w:t>procrastinate? Yeah, basically that I mean, nothing else. Like, I don't look it for the news or for you know, if? Yeah, like, if I want to feel better or worse or nothing, it's just got to waste time.</w:t>
      </w:r>
    </w:p>
    <w:p>
      <w:pPr>
        <w:spacing w:after="0"/>
      </w:pPr>
    </w:p>
    <w:p>
      <w:pPr>
        <w:spacing w:after="0"/>
      </w:pPr>
      <w:r>
        <w:rPr>
          <w:rFonts w:ascii="Arial" w:hAnsi="Arial"/>
          <w:color w:val="5D7284"/>
          <w:sz w:val="22"/>
        </w:rPr>
        <w:t>31:15</w:t>
      </w:r>
    </w:p>
    <w:p>
      <w:pPr>
        <w:spacing w:after="0"/>
      </w:pPr>
      <w:r>
        <w:rPr>
          <w:rFonts w:ascii="Arial" w:hAnsi="Arial"/>
          <w:sz w:val="22"/>
        </w:rPr>
        <w:t>Do you have any customers social interactions in the future? Let's say 20 years in the future? How</w:t>
      </w:r>
    </w:p>
    <w:p>
      <w:pPr>
        <w:spacing w:after="0"/>
      </w:pPr>
    </w:p>
    <w:p>
      <w:pPr>
        <w:spacing w:after="0"/>
      </w:pPr>
      <w:r>
        <w:rPr>
          <w:rFonts w:ascii="Arial" w:hAnsi="Arial"/>
          <w:color w:val="5D7284"/>
          <w:sz w:val="22"/>
        </w:rPr>
        <w:t>31:19</w:t>
      </w:r>
    </w:p>
    <w:p>
      <w:pPr>
        <w:spacing w:after="0"/>
      </w:pPr>
      <w:r>
        <w:rPr>
          <w:rFonts w:ascii="Arial" w:hAnsi="Arial"/>
          <w:sz w:val="22"/>
        </w:rPr>
        <w:t>would it be? They will be more extreme, like Twitter will be more radical data will be more stupid. Like, you know, I mean, every time is. People with the cheaters doing nothing. For women with less clothes, I guess. Like that's normal now. I mean, I don't think that was like that before. So I don't know. I mean, like, I'm not sure if we already got to the point, the low point for me, or there's some way there.</w:t>
      </w:r>
    </w:p>
    <w:p>
      <w:pPr>
        <w:spacing w:after="0"/>
      </w:pPr>
    </w:p>
    <w:p>
      <w:pPr>
        <w:spacing w:after="0"/>
      </w:pPr>
      <w:r>
        <w:rPr>
          <w:rFonts w:ascii="Arial" w:hAnsi="Arial"/>
          <w:color w:val="5D7284"/>
          <w:sz w:val="22"/>
        </w:rPr>
        <w:t>32:14</w:t>
      </w:r>
    </w:p>
    <w:p>
      <w:pPr>
        <w:spacing w:after="0"/>
      </w:pPr>
      <w:r>
        <w:rPr>
          <w:rFonts w:ascii="Arial" w:hAnsi="Arial"/>
          <w:sz w:val="22"/>
        </w:rPr>
        <w:t>So if I'm writing, assuming, so that this idea of a level of like showing off, that will increase a lot more. Is that what?</w:t>
      </w:r>
    </w:p>
    <w:p>
      <w:pPr>
        <w:spacing w:after="0"/>
      </w:pPr>
    </w:p>
    <w:p>
      <w:pPr>
        <w:spacing w:after="0"/>
      </w:pPr>
      <w:r>
        <w:rPr>
          <w:rFonts w:ascii="Arial" w:hAnsi="Arial"/>
          <w:color w:val="5D7284"/>
          <w:sz w:val="22"/>
        </w:rPr>
        <w:t>32:26</w:t>
      </w:r>
    </w:p>
    <w:p>
      <w:pPr>
        <w:spacing w:after="0"/>
      </w:pPr>
      <w:r>
        <w:rPr>
          <w:rFonts w:ascii="Arial" w:hAnsi="Arial"/>
          <w:sz w:val="22"/>
        </w:rPr>
        <w:t>Yeah, but like, I cannot think how much can go, you know, more extreme than it is right now. I mean, maybe?</w:t>
      </w:r>
    </w:p>
    <w:p>
      <w:pPr>
        <w:spacing w:after="0"/>
      </w:pPr>
    </w:p>
    <w:p>
      <w:pPr>
        <w:spacing w:after="0"/>
      </w:pPr>
      <w:r>
        <w:rPr>
          <w:rFonts w:ascii="Arial" w:hAnsi="Arial"/>
          <w:color w:val="5D7284"/>
          <w:sz w:val="22"/>
        </w:rPr>
        <w:t>32:36</w:t>
      </w:r>
    </w:p>
    <w:p>
      <w:pPr>
        <w:spacing w:after="0"/>
      </w:pPr>
      <w:r>
        <w:rPr>
          <w:rFonts w:ascii="Arial" w:hAnsi="Arial"/>
          <w:sz w:val="22"/>
        </w:rPr>
        <w:t>That's fine. So interface wise, do you see that the interface or the directions that there are those things will change?</w:t>
      </w:r>
    </w:p>
    <w:p>
      <w:pPr>
        <w:spacing w:after="0"/>
      </w:pPr>
    </w:p>
    <w:p>
      <w:pPr>
        <w:spacing w:after="0"/>
      </w:pPr>
      <w:r>
        <w:rPr>
          <w:rFonts w:ascii="Arial" w:hAnsi="Arial"/>
          <w:color w:val="5D7284"/>
          <w:sz w:val="22"/>
        </w:rPr>
        <w:t>32:49</w:t>
      </w:r>
    </w:p>
    <w:p>
      <w:pPr>
        <w:spacing w:after="0"/>
      </w:pPr>
      <w:r>
        <w:rPr>
          <w:rFonts w:ascii="Arial" w:hAnsi="Arial"/>
          <w:sz w:val="22"/>
        </w:rPr>
        <w:t>I guess I mean, they're still changing, not only for the ones that use, they're still like, yeah, like, very often, like, what they show, like run on Instagram now is showing, you know, more. You know, based off commercials, you know, we're not using that. I mean, they weren't doing that before. So I guess Yeah, I</w:t>
      </w:r>
    </w:p>
    <w:p>
      <w:pPr>
        <w:spacing w:after="0"/>
      </w:pPr>
    </w:p>
    <w:p>
      <w:pPr>
        <w:spacing w:after="0"/>
      </w:pPr>
      <w:r>
        <w:rPr>
          <w:rFonts w:ascii="Arial" w:hAnsi="Arial"/>
          <w:color w:val="5D7284"/>
          <w:sz w:val="22"/>
        </w:rPr>
        <w:t>33:22</w:t>
      </w:r>
    </w:p>
    <w:p>
      <w:pPr>
        <w:spacing w:after="0"/>
      </w:pPr>
      <w:r>
        <w:rPr>
          <w:rFonts w:ascii="Arial" w:hAnsi="Arial"/>
          <w:sz w:val="22"/>
        </w:rPr>
        <w:t>mean, so do you think the purpose of your using social media will change in 20 years? We'll use it for a different purpose.</w:t>
      </w:r>
    </w:p>
    <w:p>
      <w:pPr>
        <w:spacing w:after="0"/>
      </w:pPr>
    </w:p>
    <w:p>
      <w:pPr>
        <w:spacing w:after="0"/>
      </w:pPr>
      <w:r>
        <w:rPr>
          <w:rFonts w:ascii="Arial" w:hAnsi="Arial"/>
          <w:color w:val="5D7284"/>
          <w:sz w:val="22"/>
        </w:rPr>
        <w:t>33:44</w:t>
      </w:r>
    </w:p>
    <w:p>
      <w:pPr>
        <w:spacing w:after="0"/>
      </w:pPr>
      <w:r>
        <w:rPr>
          <w:rFonts w:ascii="Arial" w:hAnsi="Arial"/>
          <w:sz w:val="22"/>
        </w:rPr>
        <w:t>Like, conversion wise? I think I don't see, I don't think.</w:t>
      </w:r>
    </w:p>
    <w:p>
      <w:pPr>
        <w:spacing w:after="0"/>
      </w:pPr>
    </w:p>
    <w:p>
      <w:pPr>
        <w:spacing w:after="0"/>
      </w:pPr>
      <w:r>
        <w:rPr>
          <w:rFonts w:ascii="Arial" w:hAnsi="Arial"/>
          <w:color w:val="5D7284"/>
          <w:sz w:val="22"/>
        </w:rPr>
        <w:t>33:53</w:t>
      </w:r>
    </w:p>
    <w:p>
      <w:pPr>
        <w:spacing w:after="0"/>
      </w:pPr>
      <w:r>
        <w:rPr>
          <w:rFonts w:ascii="Arial" w:hAnsi="Arial"/>
          <w:sz w:val="22"/>
        </w:rPr>
        <w:t>So let's talk about a little bit about interfaces. So if if technology was not a constraint, like, think about the have all the technology in the world, what would be some of the names, new features or different features that you will want to see on an interface that will make your social media experience better?</w:t>
      </w:r>
    </w:p>
    <w:p>
      <w:pPr>
        <w:spacing w:after="0"/>
      </w:pPr>
    </w:p>
    <w:p>
      <w:pPr>
        <w:spacing w:after="0"/>
      </w:pPr>
      <w:r>
        <w:rPr>
          <w:rFonts w:ascii="Arial" w:hAnsi="Arial"/>
          <w:color w:val="5D7284"/>
          <w:sz w:val="22"/>
        </w:rPr>
        <w:t>34:19</w:t>
      </w:r>
    </w:p>
    <w:p>
      <w:pPr>
        <w:spacing w:after="0"/>
      </w:pPr>
      <w:r>
        <w:rPr>
          <w:rFonts w:ascii="Arial" w:hAnsi="Arial"/>
          <w:sz w:val="22"/>
        </w:rPr>
        <w:t>At this point, going to keep these fingers as some examples that you saw today. You just have to use this. But these are just for like, refreshing our memory of what you saw today. And there's some papers and I will set up the capitals, feel free to sketch anything that comes to your mind. So the question was, what are some of the features if technology was not a constraint, what are some of the features that you would want to sell?</w:t>
      </w:r>
    </w:p>
    <w:p>
      <w:pPr>
        <w:spacing w:after="0"/>
      </w:pPr>
    </w:p>
    <w:p>
      <w:pPr>
        <w:spacing w:after="0"/>
      </w:pPr>
      <w:r>
        <w:rPr>
          <w:rFonts w:ascii="Arial" w:hAnsi="Arial"/>
          <w:color w:val="5D7284"/>
          <w:sz w:val="22"/>
        </w:rPr>
        <w:t>34:56</w:t>
      </w:r>
    </w:p>
    <w:p>
      <w:pPr>
        <w:spacing w:after="0"/>
      </w:pPr>
      <w:r>
        <w:rPr>
          <w:rFonts w:ascii="Arial" w:hAnsi="Arial"/>
          <w:sz w:val="22"/>
        </w:rPr>
        <w:t>But interface why right? Interface wise the</w:t>
      </w:r>
    </w:p>
    <w:p>
      <w:pPr>
        <w:spacing w:after="0"/>
      </w:pPr>
    </w:p>
    <w:p>
      <w:pPr>
        <w:spacing w:after="0"/>
      </w:pPr>
      <w:r>
        <w:rPr>
          <w:rFonts w:ascii="Arial" w:hAnsi="Arial"/>
          <w:color w:val="5D7284"/>
          <w:sz w:val="22"/>
        </w:rPr>
        <w:t>34:58</w:t>
      </w:r>
    </w:p>
    <w:p>
      <w:pPr>
        <w:spacing w:after="0"/>
      </w:pPr>
      <w:r>
        <w:rPr>
          <w:rFonts w:ascii="Arial" w:hAnsi="Arial"/>
          <w:sz w:val="22"/>
        </w:rPr>
        <w:t>beta phase, it could be Any features or functionality that you can think of</w:t>
      </w:r>
    </w:p>
    <w:p>
      <w:pPr>
        <w:spacing w:after="0"/>
      </w:pPr>
    </w:p>
    <w:p>
      <w:pPr>
        <w:spacing w:after="0"/>
      </w:pPr>
      <w:r>
        <w:rPr>
          <w:rFonts w:ascii="Arial" w:hAnsi="Arial"/>
          <w:color w:val="5D7284"/>
          <w:sz w:val="22"/>
        </w:rPr>
        <w:t>35:02</w:t>
      </w:r>
    </w:p>
    <w:p>
      <w:pPr>
        <w:spacing w:after="0"/>
      </w:pPr>
      <w:r>
        <w:rPr>
          <w:rFonts w:ascii="Arial" w:hAnsi="Arial"/>
          <w:sz w:val="22"/>
        </w:rPr>
        <w:t>I'm just mean I would like that not commercial stuff will happen</w:t>
      </w:r>
    </w:p>
    <w:p>
      <w:pPr>
        <w:spacing w:after="0"/>
      </w:pPr>
    </w:p>
    <w:p>
      <w:pPr>
        <w:spacing w:after="0"/>
      </w:pPr>
      <w:r>
        <w:rPr>
          <w:rFonts w:ascii="Arial" w:hAnsi="Arial"/>
          <w:color w:val="5D7284"/>
          <w:sz w:val="22"/>
        </w:rPr>
        <w:t>35:06</w:t>
      </w:r>
    </w:p>
    <w:p>
      <w:pPr>
        <w:spacing w:after="0"/>
      </w:pPr>
      <w:r>
        <w:rPr>
          <w:rFonts w:ascii="Arial" w:hAnsi="Arial"/>
          <w:sz w:val="22"/>
        </w:rPr>
        <w:t>do I say that I'll say that just right in front of you</w:t>
      </w:r>
    </w:p>
    <w:p>
      <w:pPr>
        <w:spacing w:after="0"/>
      </w:pPr>
    </w:p>
    <w:p>
      <w:pPr>
        <w:spacing w:after="0"/>
      </w:pPr>
      <w:r>
        <w:rPr>
          <w:rFonts w:ascii="Arial" w:hAnsi="Arial"/>
          <w:color w:val="5D7284"/>
          <w:sz w:val="22"/>
        </w:rPr>
        <w:t>35:11</w:t>
      </w:r>
    </w:p>
    <w:p>
      <w:pPr>
        <w:spacing w:after="0"/>
      </w:pPr>
      <w:r>
        <w:rPr>
          <w:rFonts w:ascii="Arial" w:hAnsi="Arial"/>
          <w:sz w:val="22"/>
        </w:rPr>
        <w:t>yeah I mean you should have a right</w:t>
      </w:r>
    </w:p>
    <w:p>
      <w:pPr>
        <w:spacing w:after="0"/>
      </w:pPr>
    </w:p>
    <w:p>
      <w:pPr>
        <w:spacing w:after="0"/>
      </w:pPr>
      <w:r>
        <w:rPr>
          <w:rFonts w:ascii="Arial" w:hAnsi="Arial"/>
          <w:color w:val="5D7284"/>
          <w:sz w:val="22"/>
        </w:rPr>
        <w:t>35:16</w:t>
      </w:r>
    </w:p>
    <w:p>
      <w:pPr>
        <w:spacing w:after="0"/>
      </w:pPr>
      <w:r>
        <w:rPr>
          <w:rFonts w:ascii="Arial" w:hAnsi="Arial"/>
          <w:sz w:val="22"/>
        </w:rPr>
        <w:t>back just you can just write it if you don't want to I say food for water yeah no commercial applications</w:t>
      </w:r>
    </w:p>
    <w:p>
      <w:pPr>
        <w:spacing w:after="0"/>
      </w:pPr>
    </w:p>
    <w:p>
      <w:pPr>
        <w:spacing w:after="0"/>
      </w:pPr>
      <w:r>
        <w:rPr>
          <w:rFonts w:ascii="Arial" w:hAnsi="Arial"/>
          <w:color w:val="5D7284"/>
          <w:sz w:val="22"/>
        </w:rPr>
        <w:t>35:39</w:t>
      </w:r>
    </w:p>
    <w:p>
      <w:pPr>
        <w:spacing w:after="0"/>
      </w:pPr>
      <w:r>
        <w:rPr>
          <w:rFonts w:ascii="Arial" w:hAnsi="Arial"/>
          <w:sz w:val="22"/>
        </w:rPr>
        <w:t>right think never get the think of anything what does this mean to see</w:t>
      </w:r>
    </w:p>
    <w:p>
      <w:pPr>
        <w:spacing w:after="0"/>
      </w:pPr>
    </w:p>
    <w:p>
      <w:pPr>
        <w:spacing w:after="0"/>
      </w:pPr>
      <w:r>
        <w:rPr>
          <w:rFonts w:ascii="Arial" w:hAnsi="Arial"/>
          <w:color w:val="5D7284"/>
          <w:sz w:val="22"/>
        </w:rPr>
        <w:t>36:55</w:t>
      </w:r>
    </w:p>
    <w:p>
      <w:pPr>
        <w:spacing w:after="0"/>
      </w:pPr>
      <w:r>
        <w:rPr>
          <w:rFonts w:ascii="Arial" w:hAnsi="Arial"/>
          <w:sz w:val="22"/>
        </w:rPr>
        <w:t>yeah you can just draw in any of the central</w:t>
      </w:r>
    </w:p>
    <w:p>
      <w:pPr>
        <w:spacing w:after="0"/>
      </w:pPr>
    </w:p>
    <w:p>
      <w:pPr>
        <w:spacing w:after="0"/>
      </w:pPr>
      <w:r>
        <w:rPr>
          <w:rFonts w:ascii="Arial" w:hAnsi="Arial"/>
          <w:color w:val="5D7284"/>
          <w:sz w:val="22"/>
        </w:rPr>
        <w:t>37:17</w:t>
      </w:r>
    </w:p>
    <w:p>
      <w:pPr>
        <w:spacing w:after="0"/>
      </w:pPr>
      <w:r>
        <w:rPr>
          <w:rFonts w:ascii="Arial" w:hAnsi="Arial"/>
          <w:sz w:val="22"/>
        </w:rPr>
        <w:t>okay i don't know i think maybe if I use Twitter they will like this for sure.</w:t>
      </w:r>
    </w:p>
    <w:p>
      <w:pPr>
        <w:spacing w:after="0"/>
      </w:pPr>
    </w:p>
    <w:p>
      <w:pPr>
        <w:spacing w:after="0"/>
      </w:pPr>
      <w:r>
        <w:rPr>
          <w:rFonts w:ascii="Arial" w:hAnsi="Arial"/>
          <w:color w:val="5D7284"/>
          <w:sz w:val="22"/>
        </w:rPr>
        <w:t>37:24</w:t>
      </w:r>
    </w:p>
    <w:p>
      <w:pPr>
        <w:spacing w:after="0"/>
      </w:pPr>
      <w:r>
        <w:rPr>
          <w:rFonts w:ascii="Arial" w:hAnsi="Arial"/>
          <w:sz w:val="22"/>
        </w:rPr>
        <w:t>So let's say if you are in a social media where both sides have opinions matter and</w:t>
      </w:r>
    </w:p>
    <w:p>
      <w:pPr>
        <w:spacing w:after="0"/>
      </w:pPr>
    </w:p>
    <w:p>
      <w:pPr>
        <w:spacing w:after="0"/>
      </w:pPr>
      <w:r>
        <w:rPr>
          <w:rFonts w:ascii="Arial" w:hAnsi="Arial"/>
          <w:color w:val="5D7284"/>
          <w:sz w:val="22"/>
        </w:rPr>
        <w:t>37:31</w:t>
      </w:r>
    </w:p>
    <w:p>
      <w:pPr>
        <w:spacing w:after="0"/>
      </w:pPr>
      <w:r>
        <w:rPr>
          <w:rFonts w:ascii="Arial" w:hAnsi="Arial"/>
          <w:sz w:val="22"/>
        </w:rPr>
        <w:t>like not for Instagram or Facebook or something but for Twitter yeah these are Facebook joins us in terms of those asserting the resolution of the images is better right</w:t>
      </w:r>
    </w:p>
    <w:p>
      <w:pPr>
        <w:spacing w:after="0"/>
      </w:pPr>
    </w:p>
    <w:p>
      <w:pPr>
        <w:spacing w:after="0"/>
      </w:pPr>
      <w:r>
        <w:rPr>
          <w:rFonts w:ascii="Arial" w:hAnsi="Arial"/>
          <w:color w:val="5D7284"/>
          <w:sz w:val="22"/>
        </w:rPr>
        <w:t>38:17</w:t>
      </w:r>
    </w:p>
    <w:p>
      <w:pPr>
        <w:spacing w:after="0"/>
      </w:pPr>
      <w:r>
        <w:rPr>
          <w:rFonts w:ascii="Arial" w:hAnsi="Arial"/>
          <w:sz w:val="22"/>
        </w:rPr>
        <w:t>sure how'd interactions</w:t>
      </w:r>
    </w:p>
    <w:p>
      <w:pPr>
        <w:spacing w:after="0"/>
      </w:pPr>
    </w:p>
    <w:p>
      <w:pPr>
        <w:spacing w:after="0"/>
      </w:pPr>
      <w:r>
        <w:rPr>
          <w:rFonts w:ascii="Arial" w:hAnsi="Arial"/>
          <w:color w:val="5D7284"/>
          <w:sz w:val="22"/>
        </w:rPr>
        <w:t>38:42</w:t>
      </w:r>
    </w:p>
    <w:p>
      <w:pPr>
        <w:spacing w:after="0"/>
      </w:pPr>
      <w:r>
        <w:rPr>
          <w:rFonts w:ascii="Arial" w:hAnsi="Arial"/>
          <w:sz w:val="22"/>
        </w:rPr>
        <w:t>vary? Yeah, I was just thinking about that. Like I was thinking like a, it would be good to have more. You know, like basically you have more emoticons instead of just live or digital slider but it's the same idea of this like insulin. You know, like you will put an angry face picture in somebody's eyes you know, like do that on Facebook because Facebook is like something in the middle. So I was just thinking that so no I mean, they're already videos it's alright man. Yeah, I mean, just I'm trying to remember I mean, I think like I like the you know, the Personnel tab. But I'm just thinking in a way do you see the will actually use it? Again think because like in the toast you have already filled out ovaries you know, like Hear the location stuff? I mean, I know it's not the same, like seeing the world of television</w:t>
      </w:r>
    </w:p>
    <w:p>
      <w:pPr>
        <w:spacing w:after="0"/>
      </w:pPr>
    </w:p>
    <w:p>
      <w:pPr>
        <w:spacing w:after="0"/>
      </w:pPr>
      <w:r>
        <w:rPr>
          <w:rFonts w:ascii="Arial" w:hAnsi="Arial"/>
          <w:color w:val="5D7284"/>
          <w:sz w:val="22"/>
        </w:rPr>
        <w:t>40:12</w:t>
      </w:r>
    </w:p>
    <w:p>
      <w:pPr>
        <w:spacing w:after="0"/>
      </w:pPr>
      <w:r>
        <w:rPr>
          <w:rFonts w:ascii="Arial" w:hAnsi="Arial"/>
          <w:sz w:val="22"/>
        </w:rPr>
        <w:t>versus seeing</w:t>
      </w:r>
    </w:p>
    <w:p>
      <w:pPr>
        <w:spacing w:after="0"/>
      </w:pPr>
    </w:p>
    <w:p>
      <w:pPr>
        <w:spacing w:after="0"/>
      </w:pPr>
      <w:r>
        <w:rPr>
          <w:rFonts w:ascii="Arial" w:hAnsi="Arial"/>
          <w:color w:val="5D7284"/>
          <w:sz w:val="22"/>
        </w:rPr>
        <w:t>40:13</w:t>
      </w:r>
    </w:p>
    <w:p>
      <w:pPr>
        <w:spacing w:after="0"/>
      </w:pPr>
      <w:r>
        <w:rPr>
          <w:rFonts w:ascii="Arial" w:hAnsi="Arial"/>
          <w:sz w:val="22"/>
        </w:rPr>
        <w:t>visually. Yeah, I mean, I would like that. And you're thinking in a way that will be practically on the forum? Or maybe, yeah, maybe. Yeah. After Yeah, I would like that like, like, the location because sometimes it's not the name of the city or sometimes. So like, if you click that doesn't send you to Google Maps, or something, we just want to just know, maybe, you know, show you a map or where it is, you know, it doesn't have to be you know, like, sadly, the CD or whatever, but overall, poker smells like a you don't know, it looks so bad is happening. This silly. I mean, like, the picture looks really nice. It looks like the name like Arabic or, you know, East Asian or whatever. And it just, it is from the</w:t>
      </w:r>
    </w:p>
    <w:p>
      <w:pPr>
        <w:spacing w:after="0"/>
      </w:pPr>
    </w:p>
    <w:p>
      <w:pPr>
        <w:spacing w:after="0"/>
      </w:pPr>
      <w:r>
        <w:rPr>
          <w:rFonts w:ascii="Arial" w:hAnsi="Arial"/>
          <w:color w:val="5D7284"/>
          <w:sz w:val="22"/>
        </w:rPr>
        <w:t>41:11</w:t>
      </w:r>
    </w:p>
    <w:p>
      <w:pPr>
        <w:spacing w:after="0"/>
      </w:pPr>
      <w:r>
        <w:rPr>
          <w:rFonts w:ascii="Arial" w:hAnsi="Arial"/>
          <w:sz w:val="22"/>
        </w:rPr>
        <w:t>furniture. So like a, like a, like a interactive location information based</w:t>
      </w:r>
    </w:p>
    <w:p>
      <w:pPr>
        <w:spacing w:after="0"/>
      </w:pPr>
    </w:p>
    <w:p>
      <w:pPr>
        <w:spacing w:after="0"/>
      </w:pPr>
      <w:r>
        <w:rPr>
          <w:rFonts w:ascii="Arial" w:hAnsi="Arial"/>
          <w:color w:val="5D7284"/>
          <w:sz w:val="22"/>
        </w:rPr>
        <w:t>41:16</w:t>
      </w:r>
    </w:p>
    <w:p>
      <w:pPr>
        <w:spacing w:after="0"/>
      </w:pPr>
      <w:r>
        <w:rPr>
          <w:rFonts w:ascii="Arial" w:hAnsi="Arial"/>
          <w:sz w:val="22"/>
        </w:rPr>
        <w:t>on the content, right? Yeah. Like, yeah, I think a bit enhanced, maybe, I mean, doesn't have to be like, now that I see, like, a follow a lot of picture accounts in like photography. And, like, sometimes, you know, like, these travel accounts, too. And, like, a lot of the times like, people doesn't write where it is. Or write it like at the end of the day, hashtags or whatever. And yeah, maybe you know, something Deutschen give you like, basically, these the country and the name of the city. Yeah, that would be nice. All right.</w:t>
      </w:r>
    </w:p>
    <w:p>
      <w:pPr>
        <w:spacing w:after="0"/>
      </w:pPr>
    </w:p>
    <w:p>
      <w:pPr>
        <w:spacing w:after="0"/>
      </w:pPr>
      <w:r>
        <w:rPr>
          <w:rFonts w:ascii="Arial" w:hAnsi="Arial"/>
          <w:color w:val="5D7284"/>
          <w:sz w:val="22"/>
        </w:rPr>
        <w:t>42:08</w:t>
      </w:r>
    </w:p>
    <w:p>
      <w:pPr>
        <w:spacing w:after="0"/>
      </w:pPr>
      <w:r>
        <w:rPr>
          <w:rFonts w:ascii="Arial" w:hAnsi="Arial"/>
          <w:sz w:val="22"/>
        </w:rPr>
        <w:t>Well, thank you so much for participating in the study in cancer, ideas and insights. I'm gonna turn on cameras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